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e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F60CE1">
      <w:pPr>
        <w:pStyle w:val="31"/>
        <w:jc w:val="center"/>
      </w:pPr>
      <w:r>
        <w:rPr>
          <w:rFonts w:ascii="微软雅黑" w:hAnsi="微软雅黑"/>
          <w:b/>
          <w:color w:val="0F4C81"/>
          <w:sz w:val="48"/>
        </w:rPr>
        <w:t>质量会议纪要</w:t>
      </w:r>
    </w:p>
    <w:p w14:paraId="50B0BD97">
      <w:pPr>
        <w:jc w:val="center"/>
      </w:pPr>
      <w:r>
        <w:rPr>
          <w:color w:val="646464"/>
          <w:sz w:val="28"/>
        </w:rPr>
        <w:t>Quality Meeting Minutes</w:t>
      </w:r>
    </w:p>
    <w:p w14:paraId="2DA0C6B6">
      <w:r>
        <w:br w:type="page"/>
      </w:r>
    </w:p>
    <w:p w14:paraId="583192BB">
      <w:pPr>
        <w:pStyle w:val="3"/>
      </w:pPr>
      <w:r>
        <w:t>一、会议基本信息</w:t>
      </w:r>
    </w:p>
    <w:tbl>
      <w:tblPr>
        <w:tblStyle w:val="3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2160"/>
        <w:gridCol w:w="2160"/>
        <w:gridCol w:w="2160"/>
      </w:tblGrid>
      <w:tr w14:paraId="3E3E2F53">
        <w:tc>
          <w:tcPr>
            <w:tcW w:w="2160" w:type="dxa"/>
          </w:tcPr>
          <w:p w14:paraId="3386D2B4">
            <w:pPr>
              <w:spacing w:after="0" w:line="240" w:lineRule="auto"/>
            </w:pPr>
            <w:r>
              <w:rPr>
                <w:sz w:val="20"/>
              </w:rPr>
              <w:t>会议名称：</w:t>
            </w:r>
          </w:p>
        </w:tc>
        <w:tc>
          <w:tcPr>
            <w:tcW w:w="2160" w:type="dxa"/>
          </w:tcPr>
          <w:p w14:paraId="4830D949">
            <w:pPr>
              <w:spacing w:after="0" w:line="240" w:lineRule="auto"/>
            </w:pPr>
          </w:p>
        </w:tc>
        <w:tc>
          <w:tcPr>
            <w:tcW w:w="2160" w:type="dxa"/>
          </w:tcPr>
          <w:p w14:paraId="40A4B28C">
            <w:pPr>
              <w:spacing w:after="0" w:line="240" w:lineRule="auto"/>
            </w:pPr>
            <w:r>
              <w:rPr>
                <w:sz w:val="20"/>
              </w:rPr>
              <w:t>会议编号：</w:t>
            </w:r>
          </w:p>
        </w:tc>
        <w:tc>
          <w:tcPr>
            <w:tcW w:w="2160" w:type="dxa"/>
          </w:tcPr>
          <w:p w14:paraId="36ED8AC0">
            <w:pPr>
              <w:spacing w:after="0" w:line="240" w:lineRule="auto"/>
            </w:pPr>
          </w:p>
        </w:tc>
      </w:tr>
      <w:tr w14:paraId="21E17640">
        <w:tc>
          <w:tcPr>
            <w:tcW w:w="2160" w:type="dxa"/>
          </w:tcPr>
          <w:p w14:paraId="407C8206">
            <w:pPr>
              <w:spacing w:after="0" w:line="240" w:lineRule="auto"/>
            </w:pPr>
            <w:r>
              <w:rPr>
                <w:sz w:val="20"/>
              </w:rPr>
              <w:t>会议日期：</w:t>
            </w:r>
          </w:p>
        </w:tc>
        <w:tc>
          <w:tcPr>
            <w:tcW w:w="2160" w:type="dxa"/>
          </w:tcPr>
          <w:p w14:paraId="66ADD9D1">
            <w:pPr>
              <w:spacing w:after="0" w:line="240" w:lineRule="auto"/>
            </w:pPr>
          </w:p>
        </w:tc>
        <w:tc>
          <w:tcPr>
            <w:tcW w:w="2160" w:type="dxa"/>
          </w:tcPr>
          <w:p w14:paraId="396EA7FC">
            <w:pPr>
              <w:spacing w:after="0" w:line="240" w:lineRule="auto"/>
            </w:pPr>
            <w:r>
              <w:rPr>
                <w:sz w:val="20"/>
              </w:rPr>
              <w:t>会议时间：</w:t>
            </w:r>
          </w:p>
        </w:tc>
        <w:tc>
          <w:tcPr>
            <w:tcW w:w="2160" w:type="dxa"/>
          </w:tcPr>
          <w:p w14:paraId="2D129897">
            <w:pPr>
              <w:spacing w:after="0" w:line="240" w:lineRule="auto"/>
            </w:pPr>
          </w:p>
        </w:tc>
      </w:tr>
      <w:tr w14:paraId="17B6D5D4">
        <w:tc>
          <w:tcPr>
            <w:tcW w:w="2160" w:type="dxa"/>
          </w:tcPr>
          <w:p w14:paraId="463A7261">
            <w:pPr>
              <w:spacing w:after="0" w:line="240" w:lineRule="auto"/>
            </w:pPr>
            <w:r>
              <w:rPr>
                <w:sz w:val="20"/>
              </w:rPr>
              <w:t>会议地点：</w:t>
            </w:r>
          </w:p>
        </w:tc>
        <w:tc>
          <w:tcPr>
            <w:tcW w:w="2160" w:type="dxa"/>
          </w:tcPr>
          <w:p w14:paraId="04C4E44F">
            <w:pPr>
              <w:spacing w:after="0" w:line="240" w:lineRule="auto"/>
            </w:pPr>
          </w:p>
        </w:tc>
        <w:tc>
          <w:tcPr>
            <w:tcW w:w="2160" w:type="dxa"/>
          </w:tcPr>
          <w:p w14:paraId="6D7BE5E4">
            <w:pPr>
              <w:spacing w:after="0" w:line="240" w:lineRule="auto"/>
            </w:pPr>
            <w:r>
              <w:rPr>
                <w:sz w:val="20"/>
              </w:rPr>
              <w:t>会议类型：</w:t>
            </w:r>
          </w:p>
        </w:tc>
        <w:tc>
          <w:tcPr>
            <w:tcW w:w="2160" w:type="dxa"/>
          </w:tcPr>
          <w:p w14:paraId="37008B86">
            <w:pPr>
              <w:spacing w:after="0" w:line="240" w:lineRule="auto"/>
            </w:pPr>
            <w:r>
              <w:rPr>
                <w:sz w:val="20"/>
              </w:rPr>
              <w:t>□ 质量例会  □ 改进会议  □ 问题评审  □ 其他</w:t>
            </w:r>
          </w:p>
        </w:tc>
      </w:tr>
      <w:tr w14:paraId="6B974046">
        <w:tc>
          <w:tcPr>
            <w:tcW w:w="2160" w:type="dxa"/>
          </w:tcPr>
          <w:p w14:paraId="574F16DA">
            <w:pPr>
              <w:spacing w:after="0" w:line="240" w:lineRule="auto"/>
            </w:pPr>
            <w:r>
              <w:rPr>
                <w:sz w:val="20"/>
              </w:rPr>
              <w:t>主持人：</w:t>
            </w:r>
          </w:p>
        </w:tc>
        <w:tc>
          <w:tcPr>
            <w:tcW w:w="2160" w:type="dxa"/>
          </w:tcPr>
          <w:p w14:paraId="6D65A529">
            <w:pPr>
              <w:spacing w:after="0" w:line="240" w:lineRule="auto"/>
            </w:pPr>
          </w:p>
        </w:tc>
        <w:tc>
          <w:tcPr>
            <w:tcW w:w="2160" w:type="dxa"/>
          </w:tcPr>
          <w:p w14:paraId="0C4E6E5A">
            <w:pPr>
              <w:spacing w:after="0" w:line="240" w:lineRule="auto"/>
            </w:pPr>
            <w:r>
              <w:rPr>
                <w:sz w:val="20"/>
              </w:rPr>
              <w:t>记录人：</w:t>
            </w:r>
          </w:p>
        </w:tc>
        <w:tc>
          <w:tcPr>
            <w:tcW w:w="2160" w:type="dxa"/>
          </w:tcPr>
          <w:p w14:paraId="71886DD9">
            <w:pPr>
              <w:spacing w:after="0" w:line="240" w:lineRule="auto"/>
            </w:pPr>
          </w:p>
        </w:tc>
      </w:tr>
      <w:tr w14:paraId="7E1A61BB">
        <w:tc>
          <w:tcPr>
            <w:tcW w:w="2160" w:type="dxa"/>
          </w:tcPr>
          <w:p w14:paraId="12857D3E">
            <w:pPr>
              <w:spacing w:after="0" w:line="240" w:lineRule="auto"/>
            </w:pPr>
            <w:r>
              <w:rPr>
                <w:sz w:val="20"/>
              </w:rPr>
              <w:t>参会人员：</w:t>
            </w:r>
          </w:p>
        </w:tc>
        <w:tc>
          <w:tcPr>
            <w:tcW w:w="6480" w:type="dxa"/>
            <w:gridSpan w:val="3"/>
          </w:tcPr>
          <w:p w14:paraId="781C38EB">
            <w:pPr>
              <w:spacing w:after="0" w:line="240" w:lineRule="auto"/>
            </w:pPr>
          </w:p>
          <w:p w14:paraId="7D7DD9E3">
            <w:pPr>
              <w:spacing w:after="0" w:line="240" w:lineRule="auto"/>
            </w:pPr>
          </w:p>
          <w:p w14:paraId="4F94087D">
            <w:pPr>
              <w:spacing w:after="0" w:line="240" w:lineRule="auto"/>
            </w:pPr>
          </w:p>
        </w:tc>
      </w:tr>
    </w:tbl>
    <w:p w14:paraId="71F1060D">
      <w:pPr>
        <w:pStyle w:val="3"/>
      </w:pPr>
      <w:r>
        <w:t>二、会议议程</w:t>
      </w:r>
    </w:p>
    <w:tbl>
      <w:tblPr>
        <w:tblStyle w:val="3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2160"/>
        <w:gridCol w:w="2160"/>
        <w:gridCol w:w="2160"/>
      </w:tblGrid>
      <w:tr w14:paraId="6186DA94">
        <w:tc>
          <w:tcPr>
            <w:tcW w:w="2160" w:type="dxa"/>
          </w:tcPr>
          <w:p w14:paraId="221C1E45">
            <w:pPr>
              <w:spacing w:after="0" w:line="240" w:lineRule="auto"/>
            </w:pPr>
            <w:r>
              <w:rPr>
                <w:b/>
              </w:rPr>
              <w:t>序号</w:t>
            </w:r>
          </w:p>
        </w:tc>
        <w:tc>
          <w:tcPr>
            <w:tcW w:w="2160" w:type="dxa"/>
          </w:tcPr>
          <w:p w14:paraId="445D44E8">
            <w:pPr>
              <w:spacing w:after="0" w:line="240" w:lineRule="auto"/>
            </w:pPr>
            <w:r>
              <w:rPr>
                <w:b/>
              </w:rPr>
              <w:t>议程内容</w:t>
            </w:r>
          </w:p>
        </w:tc>
        <w:tc>
          <w:tcPr>
            <w:tcW w:w="2160" w:type="dxa"/>
          </w:tcPr>
          <w:p w14:paraId="5727D978">
            <w:pPr>
              <w:spacing w:after="0" w:line="240" w:lineRule="auto"/>
            </w:pPr>
            <w:r>
              <w:rPr>
                <w:b/>
              </w:rPr>
              <w:t>汇报人</w:t>
            </w:r>
          </w:p>
        </w:tc>
        <w:tc>
          <w:tcPr>
            <w:tcW w:w="2160" w:type="dxa"/>
          </w:tcPr>
          <w:p w14:paraId="4EA559B1">
            <w:pPr>
              <w:spacing w:after="0" w:line="240" w:lineRule="auto"/>
            </w:pPr>
            <w:r>
              <w:rPr>
                <w:b/>
              </w:rPr>
              <w:t>时间</w:t>
            </w:r>
          </w:p>
        </w:tc>
      </w:tr>
      <w:tr w14:paraId="0ADC97AE">
        <w:tc>
          <w:tcPr>
            <w:tcW w:w="2160" w:type="dxa"/>
          </w:tcPr>
          <w:p w14:paraId="5CDFE85D">
            <w:pPr>
              <w:spacing w:after="0" w:line="240" w:lineRule="auto"/>
            </w:pPr>
          </w:p>
        </w:tc>
        <w:tc>
          <w:tcPr>
            <w:tcW w:w="2160" w:type="dxa"/>
          </w:tcPr>
          <w:p w14:paraId="3220ADDE">
            <w:pPr>
              <w:spacing w:after="0" w:line="240" w:lineRule="auto"/>
            </w:pPr>
          </w:p>
        </w:tc>
        <w:tc>
          <w:tcPr>
            <w:tcW w:w="2160" w:type="dxa"/>
          </w:tcPr>
          <w:p w14:paraId="6D14A924">
            <w:pPr>
              <w:spacing w:after="0" w:line="240" w:lineRule="auto"/>
            </w:pPr>
          </w:p>
        </w:tc>
        <w:tc>
          <w:tcPr>
            <w:tcW w:w="2160" w:type="dxa"/>
          </w:tcPr>
          <w:p w14:paraId="61E5CFA4">
            <w:pPr>
              <w:spacing w:after="0" w:line="240" w:lineRule="auto"/>
            </w:pPr>
          </w:p>
        </w:tc>
      </w:tr>
      <w:tr w14:paraId="4D96C6F9">
        <w:tc>
          <w:tcPr>
            <w:tcW w:w="2160" w:type="dxa"/>
          </w:tcPr>
          <w:p w14:paraId="5FC212C3">
            <w:pPr>
              <w:spacing w:after="0" w:line="240" w:lineRule="auto"/>
            </w:pPr>
          </w:p>
        </w:tc>
        <w:tc>
          <w:tcPr>
            <w:tcW w:w="2160" w:type="dxa"/>
          </w:tcPr>
          <w:p w14:paraId="53712D74">
            <w:pPr>
              <w:spacing w:after="0" w:line="240" w:lineRule="auto"/>
            </w:pPr>
          </w:p>
        </w:tc>
        <w:tc>
          <w:tcPr>
            <w:tcW w:w="2160" w:type="dxa"/>
          </w:tcPr>
          <w:p w14:paraId="704DF20F">
            <w:pPr>
              <w:spacing w:after="0" w:line="240" w:lineRule="auto"/>
            </w:pPr>
          </w:p>
        </w:tc>
        <w:tc>
          <w:tcPr>
            <w:tcW w:w="2160" w:type="dxa"/>
          </w:tcPr>
          <w:p w14:paraId="4A1671E6">
            <w:pPr>
              <w:spacing w:after="0" w:line="240" w:lineRule="auto"/>
            </w:pPr>
          </w:p>
        </w:tc>
      </w:tr>
      <w:tr w14:paraId="2EE3BB1D">
        <w:tc>
          <w:tcPr>
            <w:tcW w:w="2160" w:type="dxa"/>
          </w:tcPr>
          <w:p w14:paraId="6F0EDF68">
            <w:pPr>
              <w:spacing w:after="0" w:line="240" w:lineRule="auto"/>
            </w:pPr>
          </w:p>
        </w:tc>
        <w:tc>
          <w:tcPr>
            <w:tcW w:w="2160" w:type="dxa"/>
          </w:tcPr>
          <w:p w14:paraId="556ABA1B">
            <w:pPr>
              <w:spacing w:after="0" w:line="240" w:lineRule="auto"/>
            </w:pPr>
          </w:p>
        </w:tc>
        <w:tc>
          <w:tcPr>
            <w:tcW w:w="2160" w:type="dxa"/>
          </w:tcPr>
          <w:p w14:paraId="4184662E">
            <w:pPr>
              <w:spacing w:after="0" w:line="240" w:lineRule="auto"/>
            </w:pPr>
          </w:p>
        </w:tc>
        <w:tc>
          <w:tcPr>
            <w:tcW w:w="2160" w:type="dxa"/>
          </w:tcPr>
          <w:p w14:paraId="4EC3D455">
            <w:pPr>
              <w:spacing w:after="0" w:line="240" w:lineRule="auto"/>
            </w:pPr>
          </w:p>
        </w:tc>
      </w:tr>
      <w:tr w14:paraId="711C2D78">
        <w:tc>
          <w:tcPr>
            <w:tcW w:w="2160" w:type="dxa"/>
          </w:tcPr>
          <w:p w14:paraId="0D43C3E0">
            <w:pPr>
              <w:spacing w:after="0" w:line="240" w:lineRule="auto"/>
            </w:pPr>
          </w:p>
        </w:tc>
        <w:tc>
          <w:tcPr>
            <w:tcW w:w="2160" w:type="dxa"/>
          </w:tcPr>
          <w:p w14:paraId="1C39289B">
            <w:pPr>
              <w:spacing w:after="0" w:line="240" w:lineRule="auto"/>
            </w:pPr>
          </w:p>
        </w:tc>
        <w:tc>
          <w:tcPr>
            <w:tcW w:w="2160" w:type="dxa"/>
          </w:tcPr>
          <w:p w14:paraId="494B7CFC">
            <w:pPr>
              <w:spacing w:after="0" w:line="240" w:lineRule="auto"/>
            </w:pPr>
          </w:p>
        </w:tc>
        <w:tc>
          <w:tcPr>
            <w:tcW w:w="2160" w:type="dxa"/>
          </w:tcPr>
          <w:p w14:paraId="418F63D6">
            <w:pPr>
              <w:spacing w:after="0" w:line="240" w:lineRule="auto"/>
            </w:pPr>
          </w:p>
        </w:tc>
      </w:tr>
      <w:tr w14:paraId="582C1FC9">
        <w:tc>
          <w:tcPr>
            <w:tcW w:w="2160" w:type="dxa"/>
          </w:tcPr>
          <w:p w14:paraId="789B1582">
            <w:pPr>
              <w:spacing w:after="0" w:line="240" w:lineRule="auto"/>
            </w:pPr>
          </w:p>
        </w:tc>
        <w:tc>
          <w:tcPr>
            <w:tcW w:w="2160" w:type="dxa"/>
          </w:tcPr>
          <w:p w14:paraId="7D7BACBB">
            <w:pPr>
              <w:spacing w:after="0" w:line="240" w:lineRule="auto"/>
            </w:pPr>
          </w:p>
        </w:tc>
        <w:tc>
          <w:tcPr>
            <w:tcW w:w="2160" w:type="dxa"/>
          </w:tcPr>
          <w:p w14:paraId="633AE181">
            <w:pPr>
              <w:spacing w:after="0" w:line="240" w:lineRule="auto"/>
            </w:pPr>
          </w:p>
        </w:tc>
        <w:tc>
          <w:tcPr>
            <w:tcW w:w="2160" w:type="dxa"/>
          </w:tcPr>
          <w:p w14:paraId="39DB78AD">
            <w:pPr>
              <w:spacing w:after="0" w:line="240" w:lineRule="auto"/>
            </w:pPr>
          </w:p>
        </w:tc>
      </w:tr>
      <w:tr w14:paraId="6546CE15">
        <w:tc>
          <w:tcPr>
            <w:tcW w:w="2160" w:type="dxa"/>
          </w:tcPr>
          <w:p w14:paraId="5DEEB33D">
            <w:pPr>
              <w:spacing w:after="0" w:line="240" w:lineRule="auto"/>
            </w:pPr>
          </w:p>
        </w:tc>
        <w:tc>
          <w:tcPr>
            <w:tcW w:w="2160" w:type="dxa"/>
          </w:tcPr>
          <w:p w14:paraId="5FFA86D9">
            <w:pPr>
              <w:spacing w:after="0" w:line="240" w:lineRule="auto"/>
            </w:pPr>
          </w:p>
        </w:tc>
        <w:tc>
          <w:tcPr>
            <w:tcW w:w="2160" w:type="dxa"/>
          </w:tcPr>
          <w:p w14:paraId="059B5F89">
            <w:pPr>
              <w:spacing w:after="0" w:line="240" w:lineRule="auto"/>
            </w:pPr>
          </w:p>
        </w:tc>
        <w:tc>
          <w:tcPr>
            <w:tcW w:w="2160" w:type="dxa"/>
          </w:tcPr>
          <w:p w14:paraId="0A5BD609">
            <w:pPr>
              <w:spacing w:after="0" w:line="240" w:lineRule="auto"/>
            </w:pPr>
          </w:p>
        </w:tc>
      </w:tr>
    </w:tbl>
    <w:p w14:paraId="20951646">
      <w:pPr>
        <w:pStyle w:val="3"/>
      </w:pPr>
      <w:r>
        <w:t>三、会议内容记录</w:t>
      </w:r>
    </w:p>
    <w:p w14:paraId="52E39EE6">
      <w:pPr>
        <w:pStyle w:val="4"/>
      </w:pPr>
      <w:r>
        <w:t>3.1 上期会议行动项跟踪</w:t>
      </w:r>
    </w:p>
    <w:tbl>
      <w:tblPr>
        <w:tblStyle w:val="3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8"/>
        <w:gridCol w:w="1728"/>
        <w:gridCol w:w="1728"/>
        <w:gridCol w:w="1728"/>
        <w:gridCol w:w="1728"/>
      </w:tblGrid>
      <w:tr w14:paraId="2144EA77">
        <w:tc>
          <w:tcPr>
            <w:tcW w:w="1728" w:type="dxa"/>
          </w:tcPr>
          <w:p w14:paraId="29020E27">
            <w:pPr>
              <w:spacing w:after="0" w:line="240" w:lineRule="auto"/>
            </w:pPr>
            <w:r>
              <w:rPr>
                <w:b/>
              </w:rPr>
              <w:t>序号</w:t>
            </w:r>
          </w:p>
        </w:tc>
        <w:tc>
          <w:tcPr>
            <w:tcW w:w="1728" w:type="dxa"/>
          </w:tcPr>
          <w:p w14:paraId="2332BD8C">
            <w:pPr>
              <w:spacing w:after="0" w:line="240" w:lineRule="auto"/>
            </w:pPr>
            <w:r>
              <w:rPr>
                <w:b/>
              </w:rPr>
              <w:t>行动项内容</w:t>
            </w:r>
          </w:p>
        </w:tc>
        <w:tc>
          <w:tcPr>
            <w:tcW w:w="1728" w:type="dxa"/>
          </w:tcPr>
          <w:p w14:paraId="0F03242C">
            <w:pPr>
              <w:spacing w:after="0" w:line="240" w:lineRule="auto"/>
            </w:pPr>
            <w:r>
              <w:rPr>
                <w:b/>
              </w:rPr>
              <w:t>责任人</w:t>
            </w:r>
          </w:p>
        </w:tc>
        <w:tc>
          <w:tcPr>
            <w:tcW w:w="1728" w:type="dxa"/>
          </w:tcPr>
          <w:p w14:paraId="1BB15937">
            <w:pPr>
              <w:spacing w:after="0" w:line="240" w:lineRule="auto"/>
            </w:pPr>
            <w:r>
              <w:rPr>
                <w:b/>
              </w:rPr>
              <w:t>计划完成日</w:t>
            </w:r>
          </w:p>
        </w:tc>
        <w:tc>
          <w:tcPr>
            <w:tcW w:w="1728" w:type="dxa"/>
          </w:tcPr>
          <w:p w14:paraId="2E3B7C1A">
            <w:pPr>
              <w:spacing w:after="0" w:line="240" w:lineRule="auto"/>
            </w:pPr>
            <w:r>
              <w:rPr>
                <w:b/>
              </w:rPr>
              <w:t>状态</w:t>
            </w:r>
          </w:p>
        </w:tc>
      </w:tr>
      <w:tr w14:paraId="7F1588B1">
        <w:tc>
          <w:tcPr>
            <w:tcW w:w="1728" w:type="dxa"/>
          </w:tcPr>
          <w:p w14:paraId="62E9681B">
            <w:pPr>
              <w:spacing w:after="0" w:line="240" w:lineRule="auto"/>
            </w:pPr>
          </w:p>
        </w:tc>
        <w:tc>
          <w:tcPr>
            <w:tcW w:w="1728" w:type="dxa"/>
          </w:tcPr>
          <w:p w14:paraId="3E02108C">
            <w:pPr>
              <w:spacing w:after="0" w:line="240" w:lineRule="auto"/>
            </w:pPr>
          </w:p>
        </w:tc>
        <w:tc>
          <w:tcPr>
            <w:tcW w:w="1728" w:type="dxa"/>
          </w:tcPr>
          <w:p w14:paraId="3D14D33C">
            <w:pPr>
              <w:spacing w:after="0" w:line="240" w:lineRule="auto"/>
            </w:pPr>
          </w:p>
        </w:tc>
        <w:tc>
          <w:tcPr>
            <w:tcW w:w="1728" w:type="dxa"/>
          </w:tcPr>
          <w:p w14:paraId="7C0B51CE">
            <w:pPr>
              <w:spacing w:after="0" w:line="240" w:lineRule="auto"/>
            </w:pPr>
          </w:p>
        </w:tc>
        <w:tc>
          <w:tcPr>
            <w:tcW w:w="1728" w:type="dxa"/>
          </w:tcPr>
          <w:p w14:paraId="6C773D2E">
            <w:pPr>
              <w:spacing w:after="0" w:line="240" w:lineRule="auto"/>
            </w:pPr>
          </w:p>
        </w:tc>
      </w:tr>
      <w:tr w14:paraId="0DDCC9E7">
        <w:tc>
          <w:tcPr>
            <w:tcW w:w="1728" w:type="dxa"/>
          </w:tcPr>
          <w:p w14:paraId="2682E639">
            <w:pPr>
              <w:spacing w:after="0" w:line="240" w:lineRule="auto"/>
            </w:pPr>
          </w:p>
        </w:tc>
        <w:tc>
          <w:tcPr>
            <w:tcW w:w="1728" w:type="dxa"/>
          </w:tcPr>
          <w:p w14:paraId="33A15017">
            <w:pPr>
              <w:spacing w:after="0" w:line="240" w:lineRule="auto"/>
            </w:pPr>
          </w:p>
        </w:tc>
        <w:tc>
          <w:tcPr>
            <w:tcW w:w="1728" w:type="dxa"/>
          </w:tcPr>
          <w:p w14:paraId="60B69D3C">
            <w:pPr>
              <w:spacing w:after="0" w:line="240" w:lineRule="auto"/>
            </w:pPr>
          </w:p>
        </w:tc>
        <w:tc>
          <w:tcPr>
            <w:tcW w:w="1728" w:type="dxa"/>
          </w:tcPr>
          <w:p w14:paraId="18E19F48">
            <w:pPr>
              <w:spacing w:after="0" w:line="240" w:lineRule="auto"/>
            </w:pPr>
          </w:p>
        </w:tc>
        <w:tc>
          <w:tcPr>
            <w:tcW w:w="1728" w:type="dxa"/>
          </w:tcPr>
          <w:p w14:paraId="2E444696">
            <w:pPr>
              <w:spacing w:after="0" w:line="240" w:lineRule="auto"/>
            </w:pPr>
          </w:p>
        </w:tc>
      </w:tr>
      <w:tr w14:paraId="0EADB18E">
        <w:tc>
          <w:tcPr>
            <w:tcW w:w="1728" w:type="dxa"/>
          </w:tcPr>
          <w:p w14:paraId="7C91D422">
            <w:pPr>
              <w:spacing w:after="0" w:line="240" w:lineRule="auto"/>
            </w:pPr>
          </w:p>
        </w:tc>
        <w:tc>
          <w:tcPr>
            <w:tcW w:w="1728" w:type="dxa"/>
          </w:tcPr>
          <w:p w14:paraId="10F28D9B">
            <w:pPr>
              <w:spacing w:after="0" w:line="240" w:lineRule="auto"/>
            </w:pPr>
          </w:p>
        </w:tc>
        <w:tc>
          <w:tcPr>
            <w:tcW w:w="1728" w:type="dxa"/>
          </w:tcPr>
          <w:p w14:paraId="4CC5D468">
            <w:pPr>
              <w:spacing w:after="0" w:line="240" w:lineRule="auto"/>
            </w:pPr>
          </w:p>
        </w:tc>
        <w:tc>
          <w:tcPr>
            <w:tcW w:w="1728" w:type="dxa"/>
          </w:tcPr>
          <w:p w14:paraId="35AFFB1E">
            <w:pPr>
              <w:spacing w:after="0" w:line="240" w:lineRule="auto"/>
            </w:pPr>
          </w:p>
        </w:tc>
        <w:tc>
          <w:tcPr>
            <w:tcW w:w="1728" w:type="dxa"/>
          </w:tcPr>
          <w:p w14:paraId="70A312AD">
            <w:pPr>
              <w:spacing w:after="0" w:line="240" w:lineRule="auto"/>
            </w:pPr>
          </w:p>
        </w:tc>
      </w:tr>
      <w:tr w14:paraId="69786CE1">
        <w:tc>
          <w:tcPr>
            <w:tcW w:w="1728" w:type="dxa"/>
          </w:tcPr>
          <w:p w14:paraId="539BEBF4">
            <w:pPr>
              <w:spacing w:after="0" w:line="240" w:lineRule="auto"/>
            </w:pPr>
          </w:p>
        </w:tc>
        <w:tc>
          <w:tcPr>
            <w:tcW w:w="1728" w:type="dxa"/>
          </w:tcPr>
          <w:p w14:paraId="08FDA4C6">
            <w:pPr>
              <w:spacing w:after="0" w:line="240" w:lineRule="auto"/>
            </w:pPr>
          </w:p>
        </w:tc>
        <w:tc>
          <w:tcPr>
            <w:tcW w:w="1728" w:type="dxa"/>
          </w:tcPr>
          <w:p w14:paraId="10E047BA">
            <w:pPr>
              <w:spacing w:after="0" w:line="240" w:lineRule="auto"/>
            </w:pPr>
          </w:p>
        </w:tc>
        <w:tc>
          <w:tcPr>
            <w:tcW w:w="1728" w:type="dxa"/>
          </w:tcPr>
          <w:p w14:paraId="0A449A69">
            <w:pPr>
              <w:spacing w:after="0" w:line="240" w:lineRule="auto"/>
            </w:pPr>
          </w:p>
        </w:tc>
        <w:tc>
          <w:tcPr>
            <w:tcW w:w="1728" w:type="dxa"/>
          </w:tcPr>
          <w:p w14:paraId="08570B8C">
            <w:pPr>
              <w:spacing w:after="0" w:line="240" w:lineRule="auto"/>
            </w:pPr>
          </w:p>
        </w:tc>
      </w:tr>
      <w:tr w14:paraId="3E6F5234">
        <w:tc>
          <w:tcPr>
            <w:tcW w:w="1728" w:type="dxa"/>
          </w:tcPr>
          <w:p w14:paraId="6F7CE4E0">
            <w:pPr>
              <w:spacing w:after="0" w:line="240" w:lineRule="auto"/>
            </w:pPr>
          </w:p>
        </w:tc>
        <w:tc>
          <w:tcPr>
            <w:tcW w:w="1728" w:type="dxa"/>
          </w:tcPr>
          <w:p w14:paraId="6A859143">
            <w:pPr>
              <w:spacing w:after="0" w:line="240" w:lineRule="auto"/>
            </w:pPr>
          </w:p>
        </w:tc>
        <w:tc>
          <w:tcPr>
            <w:tcW w:w="1728" w:type="dxa"/>
          </w:tcPr>
          <w:p w14:paraId="1F7E774D">
            <w:pPr>
              <w:spacing w:after="0" w:line="240" w:lineRule="auto"/>
            </w:pPr>
          </w:p>
        </w:tc>
        <w:tc>
          <w:tcPr>
            <w:tcW w:w="1728" w:type="dxa"/>
          </w:tcPr>
          <w:p w14:paraId="568A7243">
            <w:pPr>
              <w:spacing w:after="0" w:line="240" w:lineRule="auto"/>
            </w:pPr>
          </w:p>
        </w:tc>
        <w:tc>
          <w:tcPr>
            <w:tcW w:w="1728" w:type="dxa"/>
          </w:tcPr>
          <w:p w14:paraId="64639AC8">
            <w:pPr>
              <w:spacing w:after="0" w:line="240" w:lineRule="auto"/>
            </w:pPr>
          </w:p>
        </w:tc>
      </w:tr>
      <w:tr w14:paraId="6C5AD084">
        <w:tc>
          <w:tcPr>
            <w:tcW w:w="1728" w:type="dxa"/>
          </w:tcPr>
          <w:p w14:paraId="128E11A8">
            <w:pPr>
              <w:spacing w:after="0" w:line="240" w:lineRule="auto"/>
            </w:pPr>
          </w:p>
        </w:tc>
        <w:tc>
          <w:tcPr>
            <w:tcW w:w="1728" w:type="dxa"/>
          </w:tcPr>
          <w:p w14:paraId="6C153726">
            <w:pPr>
              <w:spacing w:after="0" w:line="240" w:lineRule="auto"/>
            </w:pPr>
          </w:p>
        </w:tc>
        <w:tc>
          <w:tcPr>
            <w:tcW w:w="1728" w:type="dxa"/>
          </w:tcPr>
          <w:p w14:paraId="016DBE6E">
            <w:pPr>
              <w:spacing w:after="0" w:line="240" w:lineRule="auto"/>
            </w:pPr>
          </w:p>
        </w:tc>
        <w:tc>
          <w:tcPr>
            <w:tcW w:w="1728" w:type="dxa"/>
          </w:tcPr>
          <w:p w14:paraId="26924F2A">
            <w:pPr>
              <w:spacing w:after="0" w:line="240" w:lineRule="auto"/>
            </w:pPr>
          </w:p>
        </w:tc>
        <w:tc>
          <w:tcPr>
            <w:tcW w:w="1728" w:type="dxa"/>
          </w:tcPr>
          <w:p w14:paraId="7DB4A856">
            <w:pPr>
              <w:spacing w:after="0" w:line="240" w:lineRule="auto"/>
            </w:pPr>
          </w:p>
        </w:tc>
      </w:tr>
    </w:tbl>
    <w:p w14:paraId="6BA63C09">
      <w:pPr>
        <w:pStyle w:val="4"/>
      </w:pPr>
      <w:r>
        <w:t>3.2 本期会议议题讨论</w:t>
      </w:r>
    </w:p>
    <w:p w14:paraId="5229CF77">
      <w:r>
        <w:t>议题 1：____________________________________</w:t>
      </w:r>
    </w:p>
    <w:p w14:paraId="19FC4DD1">
      <w:r>
        <w:t>讨论内容：</w:t>
      </w:r>
    </w:p>
    <w:p w14:paraId="0910D1C8"/>
    <w:p w14:paraId="3A93315B"/>
    <w:p w14:paraId="05C7F989"/>
    <w:p w14:paraId="26293456">
      <w:r>
        <w:t>议题 2：____________________________________</w:t>
      </w:r>
    </w:p>
    <w:p w14:paraId="33BB322A">
      <w:r>
        <w:t>讨论内容：</w:t>
      </w:r>
    </w:p>
    <w:p w14:paraId="702A108B"/>
    <w:p w14:paraId="32A8FE4A"/>
    <w:p w14:paraId="2104B8BA"/>
    <w:p w14:paraId="741642BB">
      <w:r>
        <w:t>议题 3：____________________________________</w:t>
      </w:r>
    </w:p>
    <w:p w14:paraId="1818771B">
      <w:r>
        <w:t>讨论内容：</w:t>
      </w:r>
    </w:p>
    <w:p w14:paraId="2A5D2A66"/>
    <w:p w14:paraId="4C3C76E8"/>
    <w:p w14:paraId="6CC22721"/>
    <w:p w14:paraId="19E126E8">
      <w:pPr>
        <w:pStyle w:val="3"/>
      </w:pPr>
      <w:r>
        <w:t xml:space="preserve"> 四、会议决策</w:t>
      </w:r>
    </w:p>
    <w:tbl>
      <w:tblPr>
        <w:tblStyle w:val="3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2880"/>
        <w:gridCol w:w="2880"/>
      </w:tblGrid>
      <w:tr w14:paraId="137DBFAA">
        <w:tc>
          <w:tcPr>
            <w:tcW w:w="2880" w:type="dxa"/>
          </w:tcPr>
          <w:p w14:paraId="04B94509">
            <w:pPr>
              <w:spacing w:after="0" w:line="240" w:lineRule="auto"/>
            </w:pPr>
            <w:r>
              <w:rPr>
                <w:b/>
              </w:rPr>
              <w:t>序号</w:t>
            </w:r>
          </w:p>
        </w:tc>
        <w:tc>
          <w:tcPr>
            <w:tcW w:w="2880" w:type="dxa"/>
          </w:tcPr>
          <w:p w14:paraId="0DFAC4C5">
            <w:pPr>
              <w:spacing w:after="0" w:line="240" w:lineRule="auto"/>
            </w:pPr>
            <w:r>
              <w:rPr>
                <w:b/>
              </w:rPr>
              <w:t>决策内容</w:t>
            </w:r>
          </w:p>
        </w:tc>
        <w:tc>
          <w:tcPr>
            <w:tcW w:w="2880" w:type="dxa"/>
          </w:tcPr>
          <w:p w14:paraId="1018A9A3">
            <w:pPr>
              <w:spacing w:after="0" w:line="240" w:lineRule="auto"/>
            </w:pPr>
            <w:r>
              <w:rPr>
                <w:b/>
              </w:rPr>
              <w:t>备注</w:t>
            </w:r>
          </w:p>
        </w:tc>
      </w:tr>
      <w:tr w14:paraId="3A352ACC">
        <w:tc>
          <w:tcPr>
            <w:tcW w:w="2880" w:type="dxa"/>
          </w:tcPr>
          <w:p w14:paraId="62132228">
            <w:pPr>
              <w:spacing w:after="0" w:line="240" w:lineRule="auto"/>
            </w:pPr>
          </w:p>
        </w:tc>
        <w:tc>
          <w:tcPr>
            <w:tcW w:w="2880" w:type="dxa"/>
          </w:tcPr>
          <w:p w14:paraId="0F8CD778">
            <w:pPr>
              <w:spacing w:after="0" w:line="240" w:lineRule="auto"/>
            </w:pPr>
          </w:p>
        </w:tc>
        <w:tc>
          <w:tcPr>
            <w:tcW w:w="2880" w:type="dxa"/>
          </w:tcPr>
          <w:p w14:paraId="508FFB9B">
            <w:pPr>
              <w:spacing w:after="0" w:line="240" w:lineRule="auto"/>
            </w:pPr>
          </w:p>
        </w:tc>
      </w:tr>
      <w:tr w14:paraId="5500C688">
        <w:tc>
          <w:tcPr>
            <w:tcW w:w="2880" w:type="dxa"/>
          </w:tcPr>
          <w:p w14:paraId="749E265F">
            <w:pPr>
              <w:spacing w:after="0" w:line="240" w:lineRule="auto"/>
            </w:pPr>
          </w:p>
        </w:tc>
        <w:tc>
          <w:tcPr>
            <w:tcW w:w="2880" w:type="dxa"/>
          </w:tcPr>
          <w:p w14:paraId="39777B6F">
            <w:pPr>
              <w:spacing w:after="0" w:line="240" w:lineRule="auto"/>
            </w:pPr>
          </w:p>
        </w:tc>
        <w:tc>
          <w:tcPr>
            <w:tcW w:w="2880" w:type="dxa"/>
          </w:tcPr>
          <w:p w14:paraId="48985A6E">
            <w:pPr>
              <w:spacing w:after="0" w:line="240" w:lineRule="auto"/>
            </w:pPr>
          </w:p>
        </w:tc>
      </w:tr>
      <w:tr w14:paraId="79164A3C">
        <w:tc>
          <w:tcPr>
            <w:tcW w:w="2880" w:type="dxa"/>
          </w:tcPr>
          <w:p w14:paraId="17902407">
            <w:pPr>
              <w:spacing w:after="0" w:line="240" w:lineRule="auto"/>
            </w:pPr>
          </w:p>
        </w:tc>
        <w:tc>
          <w:tcPr>
            <w:tcW w:w="2880" w:type="dxa"/>
          </w:tcPr>
          <w:p w14:paraId="09C7E8C1">
            <w:pPr>
              <w:spacing w:after="0" w:line="240" w:lineRule="auto"/>
            </w:pPr>
          </w:p>
        </w:tc>
        <w:tc>
          <w:tcPr>
            <w:tcW w:w="2880" w:type="dxa"/>
          </w:tcPr>
          <w:p w14:paraId="58CB8D61">
            <w:pPr>
              <w:spacing w:after="0" w:line="240" w:lineRule="auto"/>
            </w:pPr>
          </w:p>
        </w:tc>
      </w:tr>
      <w:tr w14:paraId="5C6DFE4F">
        <w:tc>
          <w:tcPr>
            <w:tcW w:w="2880" w:type="dxa"/>
          </w:tcPr>
          <w:p w14:paraId="66010E06">
            <w:pPr>
              <w:spacing w:after="0" w:line="240" w:lineRule="auto"/>
            </w:pPr>
          </w:p>
        </w:tc>
        <w:tc>
          <w:tcPr>
            <w:tcW w:w="2880" w:type="dxa"/>
          </w:tcPr>
          <w:p w14:paraId="78DFB8B3">
            <w:pPr>
              <w:spacing w:after="0" w:line="240" w:lineRule="auto"/>
            </w:pPr>
          </w:p>
        </w:tc>
        <w:tc>
          <w:tcPr>
            <w:tcW w:w="2880" w:type="dxa"/>
          </w:tcPr>
          <w:p w14:paraId="620F0D70">
            <w:pPr>
              <w:spacing w:after="0" w:line="240" w:lineRule="auto"/>
            </w:pPr>
          </w:p>
        </w:tc>
      </w:tr>
      <w:tr w14:paraId="2354271D">
        <w:tc>
          <w:tcPr>
            <w:tcW w:w="2880" w:type="dxa"/>
          </w:tcPr>
          <w:p w14:paraId="4B82BFCF">
            <w:pPr>
              <w:spacing w:after="0" w:line="240" w:lineRule="auto"/>
            </w:pPr>
          </w:p>
        </w:tc>
        <w:tc>
          <w:tcPr>
            <w:tcW w:w="2880" w:type="dxa"/>
          </w:tcPr>
          <w:p w14:paraId="61C1DAA9">
            <w:pPr>
              <w:spacing w:after="0" w:line="240" w:lineRule="auto"/>
            </w:pPr>
          </w:p>
        </w:tc>
        <w:tc>
          <w:tcPr>
            <w:tcW w:w="2880" w:type="dxa"/>
          </w:tcPr>
          <w:p w14:paraId="131252F9">
            <w:pPr>
              <w:spacing w:after="0" w:line="240" w:lineRule="auto"/>
            </w:pPr>
          </w:p>
        </w:tc>
      </w:tr>
      <w:tr w14:paraId="38A8BE71">
        <w:tc>
          <w:tcPr>
            <w:tcW w:w="2880" w:type="dxa"/>
          </w:tcPr>
          <w:p w14:paraId="035B8E69">
            <w:pPr>
              <w:spacing w:after="0" w:line="240" w:lineRule="auto"/>
            </w:pPr>
          </w:p>
        </w:tc>
        <w:tc>
          <w:tcPr>
            <w:tcW w:w="2880" w:type="dxa"/>
          </w:tcPr>
          <w:p w14:paraId="4C232008">
            <w:pPr>
              <w:spacing w:after="0" w:line="240" w:lineRule="auto"/>
            </w:pPr>
          </w:p>
        </w:tc>
        <w:tc>
          <w:tcPr>
            <w:tcW w:w="2880" w:type="dxa"/>
          </w:tcPr>
          <w:p w14:paraId="553784D0">
            <w:pPr>
              <w:spacing w:after="0" w:line="240" w:lineRule="auto"/>
            </w:pPr>
          </w:p>
        </w:tc>
      </w:tr>
    </w:tbl>
    <w:p w14:paraId="76848AD7">
      <w:pPr>
        <w:pStyle w:val="3"/>
      </w:pPr>
      <w:r>
        <w:t>五、行动项（Action Items）</w:t>
      </w:r>
    </w:p>
    <w:tbl>
      <w:tblPr>
        <w:tblStyle w:val="3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0"/>
        <w:gridCol w:w="1440"/>
        <w:gridCol w:w="1440"/>
        <w:gridCol w:w="1440"/>
        <w:gridCol w:w="1440"/>
        <w:gridCol w:w="1440"/>
      </w:tblGrid>
      <w:tr w14:paraId="4479A234">
        <w:tc>
          <w:tcPr>
            <w:tcW w:w="1440" w:type="dxa"/>
          </w:tcPr>
          <w:p w14:paraId="7E5FF288">
            <w:pPr>
              <w:spacing w:after="0" w:line="240" w:lineRule="auto"/>
            </w:pPr>
            <w:r>
              <w:rPr>
                <w:b/>
              </w:rPr>
              <w:t>序号</w:t>
            </w:r>
          </w:p>
        </w:tc>
        <w:tc>
          <w:tcPr>
            <w:tcW w:w="1440" w:type="dxa"/>
          </w:tcPr>
          <w:p w14:paraId="40353A6E">
            <w:pPr>
              <w:spacing w:after="0" w:line="240" w:lineRule="auto"/>
            </w:pPr>
            <w:r>
              <w:rPr>
                <w:b/>
              </w:rPr>
              <w:t>行动项内容</w:t>
            </w:r>
          </w:p>
        </w:tc>
        <w:tc>
          <w:tcPr>
            <w:tcW w:w="1440" w:type="dxa"/>
          </w:tcPr>
          <w:p w14:paraId="2B4526F2">
            <w:pPr>
              <w:spacing w:after="0" w:line="240" w:lineRule="auto"/>
            </w:pPr>
            <w:r>
              <w:rPr>
                <w:b/>
              </w:rPr>
              <w:t>责任人</w:t>
            </w:r>
          </w:p>
        </w:tc>
        <w:tc>
          <w:tcPr>
            <w:tcW w:w="1440" w:type="dxa"/>
          </w:tcPr>
          <w:p w14:paraId="74F9F9BE">
            <w:pPr>
              <w:spacing w:after="0" w:line="240" w:lineRule="auto"/>
            </w:pPr>
            <w:r>
              <w:rPr>
                <w:b/>
              </w:rPr>
              <w:t>计划完成日</w:t>
            </w:r>
          </w:p>
        </w:tc>
        <w:tc>
          <w:tcPr>
            <w:tcW w:w="1440" w:type="dxa"/>
          </w:tcPr>
          <w:p w14:paraId="03398BEB">
            <w:pPr>
              <w:spacing w:after="0" w:line="240" w:lineRule="auto"/>
            </w:pPr>
            <w:r>
              <w:rPr>
                <w:b/>
              </w:rPr>
              <w:t>所需支持</w:t>
            </w:r>
          </w:p>
        </w:tc>
        <w:tc>
          <w:tcPr>
            <w:tcW w:w="1440" w:type="dxa"/>
          </w:tcPr>
          <w:p w14:paraId="54C9EC5C">
            <w:pPr>
              <w:spacing w:after="0" w:line="240" w:lineRule="auto"/>
            </w:pPr>
            <w:r>
              <w:rPr>
                <w:b/>
              </w:rPr>
              <w:t>状态</w:t>
            </w:r>
          </w:p>
        </w:tc>
      </w:tr>
      <w:tr w14:paraId="76405100">
        <w:tc>
          <w:tcPr>
            <w:tcW w:w="1440" w:type="dxa"/>
          </w:tcPr>
          <w:p w14:paraId="5E00843E">
            <w:pPr>
              <w:spacing w:after="0" w:line="240" w:lineRule="auto"/>
            </w:pPr>
          </w:p>
        </w:tc>
        <w:tc>
          <w:tcPr>
            <w:tcW w:w="1440" w:type="dxa"/>
          </w:tcPr>
          <w:p w14:paraId="74EAC37B">
            <w:pPr>
              <w:spacing w:after="0" w:line="240" w:lineRule="auto"/>
            </w:pPr>
          </w:p>
        </w:tc>
        <w:tc>
          <w:tcPr>
            <w:tcW w:w="1440" w:type="dxa"/>
          </w:tcPr>
          <w:p w14:paraId="257166A7">
            <w:pPr>
              <w:spacing w:after="0" w:line="240" w:lineRule="auto"/>
            </w:pPr>
          </w:p>
        </w:tc>
        <w:tc>
          <w:tcPr>
            <w:tcW w:w="1440" w:type="dxa"/>
          </w:tcPr>
          <w:p w14:paraId="248C4E9B">
            <w:pPr>
              <w:spacing w:after="0" w:line="240" w:lineRule="auto"/>
            </w:pPr>
          </w:p>
        </w:tc>
        <w:tc>
          <w:tcPr>
            <w:tcW w:w="1440" w:type="dxa"/>
          </w:tcPr>
          <w:p w14:paraId="6CE5F3EC">
            <w:pPr>
              <w:spacing w:after="0" w:line="240" w:lineRule="auto"/>
            </w:pPr>
          </w:p>
        </w:tc>
        <w:tc>
          <w:tcPr>
            <w:tcW w:w="1440" w:type="dxa"/>
          </w:tcPr>
          <w:p w14:paraId="728D2F8B">
            <w:pPr>
              <w:spacing w:after="0" w:line="240" w:lineRule="auto"/>
            </w:pPr>
          </w:p>
        </w:tc>
      </w:tr>
      <w:tr w14:paraId="2AC71050">
        <w:tc>
          <w:tcPr>
            <w:tcW w:w="1440" w:type="dxa"/>
          </w:tcPr>
          <w:p w14:paraId="2A21AE11">
            <w:pPr>
              <w:spacing w:after="0" w:line="240" w:lineRule="auto"/>
            </w:pPr>
          </w:p>
        </w:tc>
        <w:tc>
          <w:tcPr>
            <w:tcW w:w="1440" w:type="dxa"/>
          </w:tcPr>
          <w:p w14:paraId="6A56F2D2">
            <w:pPr>
              <w:spacing w:after="0" w:line="240" w:lineRule="auto"/>
            </w:pPr>
          </w:p>
        </w:tc>
        <w:tc>
          <w:tcPr>
            <w:tcW w:w="1440" w:type="dxa"/>
          </w:tcPr>
          <w:p w14:paraId="2F7E0262">
            <w:pPr>
              <w:spacing w:after="0" w:line="240" w:lineRule="auto"/>
            </w:pPr>
          </w:p>
        </w:tc>
        <w:tc>
          <w:tcPr>
            <w:tcW w:w="1440" w:type="dxa"/>
          </w:tcPr>
          <w:p w14:paraId="1322C0BA">
            <w:pPr>
              <w:spacing w:after="0" w:line="240" w:lineRule="auto"/>
            </w:pPr>
          </w:p>
        </w:tc>
        <w:tc>
          <w:tcPr>
            <w:tcW w:w="1440" w:type="dxa"/>
          </w:tcPr>
          <w:p w14:paraId="34BCAD2A">
            <w:pPr>
              <w:spacing w:after="0" w:line="240" w:lineRule="auto"/>
            </w:pPr>
          </w:p>
        </w:tc>
        <w:tc>
          <w:tcPr>
            <w:tcW w:w="1440" w:type="dxa"/>
          </w:tcPr>
          <w:p w14:paraId="310DCF1E">
            <w:pPr>
              <w:spacing w:after="0" w:line="240" w:lineRule="auto"/>
            </w:pPr>
          </w:p>
        </w:tc>
      </w:tr>
      <w:tr w14:paraId="16553CB8">
        <w:tc>
          <w:tcPr>
            <w:tcW w:w="1440" w:type="dxa"/>
          </w:tcPr>
          <w:p w14:paraId="46C8CBCA">
            <w:pPr>
              <w:spacing w:after="0" w:line="240" w:lineRule="auto"/>
            </w:pPr>
          </w:p>
        </w:tc>
        <w:tc>
          <w:tcPr>
            <w:tcW w:w="1440" w:type="dxa"/>
          </w:tcPr>
          <w:p w14:paraId="5288EF10">
            <w:pPr>
              <w:spacing w:after="0" w:line="240" w:lineRule="auto"/>
            </w:pPr>
          </w:p>
        </w:tc>
        <w:tc>
          <w:tcPr>
            <w:tcW w:w="1440" w:type="dxa"/>
          </w:tcPr>
          <w:p w14:paraId="125B1E0B">
            <w:pPr>
              <w:spacing w:after="0" w:line="240" w:lineRule="auto"/>
            </w:pPr>
          </w:p>
        </w:tc>
        <w:tc>
          <w:tcPr>
            <w:tcW w:w="1440" w:type="dxa"/>
          </w:tcPr>
          <w:p w14:paraId="4AAA9DAF">
            <w:pPr>
              <w:spacing w:after="0" w:line="240" w:lineRule="auto"/>
            </w:pPr>
          </w:p>
        </w:tc>
        <w:tc>
          <w:tcPr>
            <w:tcW w:w="1440" w:type="dxa"/>
          </w:tcPr>
          <w:p w14:paraId="07F08D33">
            <w:pPr>
              <w:spacing w:after="0" w:line="240" w:lineRule="auto"/>
            </w:pPr>
          </w:p>
        </w:tc>
        <w:tc>
          <w:tcPr>
            <w:tcW w:w="1440" w:type="dxa"/>
          </w:tcPr>
          <w:p w14:paraId="28752FDF">
            <w:pPr>
              <w:spacing w:after="0" w:line="240" w:lineRule="auto"/>
            </w:pPr>
          </w:p>
        </w:tc>
      </w:tr>
      <w:tr w14:paraId="1AE31D29">
        <w:tc>
          <w:tcPr>
            <w:tcW w:w="1440" w:type="dxa"/>
          </w:tcPr>
          <w:p w14:paraId="19010A97">
            <w:pPr>
              <w:spacing w:after="0" w:line="240" w:lineRule="auto"/>
            </w:pPr>
          </w:p>
        </w:tc>
        <w:tc>
          <w:tcPr>
            <w:tcW w:w="1440" w:type="dxa"/>
          </w:tcPr>
          <w:p w14:paraId="49D6279F">
            <w:pPr>
              <w:spacing w:after="0" w:line="240" w:lineRule="auto"/>
            </w:pPr>
          </w:p>
        </w:tc>
        <w:tc>
          <w:tcPr>
            <w:tcW w:w="1440" w:type="dxa"/>
          </w:tcPr>
          <w:p w14:paraId="2544E30C">
            <w:pPr>
              <w:spacing w:after="0" w:line="240" w:lineRule="auto"/>
            </w:pPr>
          </w:p>
        </w:tc>
        <w:tc>
          <w:tcPr>
            <w:tcW w:w="1440" w:type="dxa"/>
          </w:tcPr>
          <w:p w14:paraId="2EC9CF1C">
            <w:pPr>
              <w:spacing w:after="0" w:line="240" w:lineRule="auto"/>
            </w:pPr>
          </w:p>
        </w:tc>
        <w:tc>
          <w:tcPr>
            <w:tcW w:w="1440" w:type="dxa"/>
          </w:tcPr>
          <w:p w14:paraId="12049F89">
            <w:pPr>
              <w:spacing w:after="0" w:line="240" w:lineRule="auto"/>
            </w:pPr>
          </w:p>
        </w:tc>
        <w:tc>
          <w:tcPr>
            <w:tcW w:w="1440" w:type="dxa"/>
          </w:tcPr>
          <w:p w14:paraId="0C0D02EE">
            <w:pPr>
              <w:spacing w:after="0" w:line="240" w:lineRule="auto"/>
            </w:pPr>
          </w:p>
        </w:tc>
      </w:tr>
      <w:tr w14:paraId="473193DE">
        <w:tc>
          <w:tcPr>
            <w:tcW w:w="1440" w:type="dxa"/>
          </w:tcPr>
          <w:p w14:paraId="2412D910">
            <w:pPr>
              <w:spacing w:after="0" w:line="240" w:lineRule="auto"/>
            </w:pPr>
          </w:p>
        </w:tc>
        <w:tc>
          <w:tcPr>
            <w:tcW w:w="1440" w:type="dxa"/>
          </w:tcPr>
          <w:p w14:paraId="768DBE0D">
            <w:pPr>
              <w:spacing w:after="0" w:line="240" w:lineRule="auto"/>
            </w:pPr>
          </w:p>
        </w:tc>
        <w:tc>
          <w:tcPr>
            <w:tcW w:w="1440" w:type="dxa"/>
          </w:tcPr>
          <w:p w14:paraId="4BC86C61">
            <w:pPr>
              <w:spacing w:after="0" w:line="240" w:lineRule="auto"/>
            </w:pPr>
          </w:p>
        </w:tc>
        <w:tc>
          <w:tcPr>
            <w:tcW w:w="1440" w:type="dxa"/>
          </w:tcPr>
          <w:p w14:paraId="1B2AD385">
            <w:pPr>
              <w:spacing w:after="0" w:line="240" w:lineRule="auto"/>
            </w:pPr>
          </w:p>
        </w:tc>
        <w:tc>
          <w:tcPr>
            <w:tcW w:w="1440" w:type="dxa"/>
          </w:tcPr>
          <w:p w14:paraId="7EF65009">
            <w:pPr>
              <w:spacing w:after="0" w:line="240" w:lineRule="auto"/>
            </w:pPr>
          </w:p>
        </w:tc>
        <w:tc>
          <w:tcPr>
            <w:tcW w:w="1440" w:type="dxa"/>
          </w:tcPr>
          <w:p w14:paraId="6595EF2F">
            <w:pPr>
              <w:spacing w:after="0" w:line="240" w:lineRule="auto"/>
            </w:pPr>
          </w:p>
        </w:tc>
      </w:tr>
      <w:tr w14:paraId="4DBED6FA">
        <w:tc>
          <w:tcPr>
            <w:tcW w:w="1440" w:type="dxa"/>
          </w:tcPr>
          <w:p w14:paraId="4B4D0078">
            <w:pPr>
              <w:spacing w:after="0" w:line="240" w:lineRule="auto"/>
            </w:pPr>
          </w:p>
        </w:tc>
        <w:tc>
          <w:tcPr>
            <w:tcW w:w="1440" w:type="dxa"/>
          </w:tcPr>
          <w:p w14:paraId="32D78F76">
            <w:pPr>
              <w:spacing w:after="0" w:line="240" w:lineRule="auto"/>
            </w:pPr>
          </w:p>
        </w:tc>
        <w:tc>
          <w:tcPr>
            <w:tcW w:w="1440" w:type="dxa"/>
          </w:tcPr>
          <w:p w14:paraId="036C7C58">
            <w:pPr>
              <w:spacing w:after="0" w:line="240" w:lineRule="auto"/>
            </w:pPr>
          </w:p>
        </w:tc>
        <w:tc>
          <w:tcPr>
            <w:tcW w:w="1440" w:type="dxa"/>
          </w:tcPr>
          <w:p w14:paraId="01B0DCAE">
            <w:pPr>
              <w:spacing w:after="0" w:line="240" w:lineRule="auto"/>
            </w:pPr>
          </w:p>
        </w:tc>
        <w:tc>
          <w:tcPr>
            <w:tcW w:w="1440" w:type="dxa"/>
          </w:tcPr>
          <w:p w14:paraId="25F101A4">
            <w:pPr>
              <w:spacing w:after="0" w:line="240" w:lineRule="auto"/>
            </w:pPr>
          </w:p>
        </w:tc>
        <w:tc>
          <w:tcPr>
            <w:tcW w:w="1440" w:type="dxa"/>
          </w:tcPr>
          <w:p w14:paraId="46D3D953">
            <w:pPr>
              <w:spacing w:after="0" w:line="240" w:lineRule="auto"/>
            </w:pPr>
          </w:p>
        </w:tc>
      </w:tr>
      <w:tr w14:paraId="1C7AF026">
        <w:tc>
          <w:tcPr>
            <w:tcW w:w="1440" w:type="dxa"/>
          </w:tcPr>
          <w:p w14:paraId="5CE2176B">
            <w:pPr>
              <w:spacing w:after="0" w:line="240" w:lineRule="auto"/>
            </w:pPr>
          </w:p>
        </w:tc>
        <w:tc>
          <w:tcPr>
            <w:tcW w:w="1440" w:type="dxa"/>
          </w:tcPr>
          <w:p w14:paraId="67FD7AC0">
            <w:pPr>
              <w:spacing w:after="0" w:line="240" w:lineRule="auto"/>
            </w:pPr>
          </w:p>
        </w:tc>
        <w:tc>
          <w:tcPr>
            <w:tcW w:w="1440" w:type="dxa"/>
          </w:tcPr>
          <w:p w14:paraId="2291C88D">
            <w:pPr>
              <w:spacing w:after="0" w:line="240" w:lineRule="auto"/>
            </w:pPr>
          </w:p>
        </w:tc>
        <w:tc>
          <w:tcPr>
            <w:tcW w:w="1440" w:type="dxa"/>
          </w:tcPr>
          <w:p w14:paraId="71F22C2D">
            <w:pPr>
              <w:spacing w:after="0" w:line="240" w:lineRule="auto"/>
            </w:pPr>
          </w:p>
        </w:tc>
        <w:tc>
          <w:tcPr>
            <w:tcW w:w="1440" w:type="dxa"/>
          </w:tcPr>
          <w:p w14:paraId="73BA34BC">
            <w:pPr>
              <w:spacing w:after="0" w:line="240" w:lineRule="auto"/>
            </w:pPr>
          </w:p>
        </w:tc>
        <w:tc>
          <w:tcPr>
            <w:tcW w:w="1440" w:type="dxa"/>
          </w:tcPr>
          <w:p w14:paraId="115B7474">
            <w:pPr>
              <w:spacing w:after="0" w:line="240" w:lineRule="auto"/>
            </w:pPr>
          </w:p>
        </w:tc>
      </w:tr>
      <w:tr w14:paraId="577CCA20">
        <w:tc>
          <w:tcPr>
            <w:tcW w:w="1440" w:type="dxa"/>
          </w:tcPr>
          <w:p w14:paraId="7B8E9D99">
            <w:pPr>
              <w:spacing w:after="0" w:line="240" w:lineRule="auto"/>
            </w:pPr>
          </w:p>
        </w:tc>
        <w:tc>
          <w:tcPr>
            <w:tcW w:w="1440" w:type="dxa"/>
          </w:tcPr>
          <w:p w14:paraId="4110F117">
            <w:pPr>
              <w:spacing w:after="0" w:line="240" w:lineRule="auto"/>
            </w:pPr>
          </w:p>
        </w:tc>
        <w:tc>
          <w:tcPr>
            <w:tcW w:w="1440" w:type="dxa"/>
          </w:tcPr>
          <w:p w14:paraId="3D5DEE62">
            <w:pPr>
              <w:spacing w:after="0" w:line="240" w:lineRule="auto"/>
            </w:pPr>
          </w:p>
        </w:tc>
        <w:tc>
          <w:tcPr>
            <w:tcW w:w="1440" w:type="dxa"/>
          </w:tcPr>
          <w:p w14:paraId="5C5421DE">
            <w:pPr>
              <w:spacing w:after="0" w:line="240" w:lineRule="auto"/>
            </w:pPr>
          </w:p>
        </w:tc>
        <w:tc>
          <w:tcPr>
            <w:tcW w:w="1440" w:type="dxa"/>
          </w:tcPr>
          <w:p w14:paraId="11AF1E3B">
            <w:pPr>
              <w:spacing w:after="0" w:line="240" w:lineRule="auto"/>
            </w:pPr>
          </w:p>
        </w:tc>
        <w:tc>
          <w:tcPr>
            <w:tcW w:w="1440" w:type="dxa"/>
          </w:tcPr>
          <w:p w14:paraId="6DD19598">
            <w:pPr>
              <w:spacing w:after="0" w:line="240" w:lineRule="auto"/>
            </w:pPr>
          </w:p>
        </w:tc>
      </w:tr>
      <w:tr w14:paraId="7261BCC9">
        <w:tc>
          <w:tcPr>
            <w:tcW w:w="1440" w:type="dxa"/>
          </w:tcPr>
          <w:p w14:paraId="7EC2B030">
            <w:pPr>
              <w:spacing w:after="0" w:line="240" w:lineRule="auto"/>
            </w:pPr>
          </w:p>
        </w:tc>
        <w:tc>
          <w:tcPr>
            <w:tcW w:w="1440" w:type="dxa"/>
          </w:tcPr>
          <w:p w14:paraId="012BACE6">
            <w:pPr>
              <w:spacing w:after="0" w:line="240" w:lineRule="auto"/>
            </w:pPr>
          </w:p>
        </w:tc>
        <w:tc>
          <w:tcPr>
            <w:tcW w:w="1440" w:type="dxa"/>
          </w:tcPr>
          <w:p w14:paraId="1D32CB4D">
            <w:pPr>
              <w:spacing w:after="0" w:line="240" w:lineRule="auto"/>
            </w:pPr>
          </w:p>
        </w:tc>
        <w:tc>
          <w:tcPr>
            <w:tcW w:w="1440" w:type="dxa"/>
          </w:tcPr>
          <w:p w14:paraId="4DCF7D23">
            <w:pPr>
              <w:spacing w:after="0" w:line="240" w:lineRule="auto"/>
            </w:pPr>
          </w:p>
        </w:tc>
        <w:tc>
          <w:tcPr>
            <w:tcW w:w="1440" w:type="dxa"/>
          </w:tcPr>
          <w:p w14:paraId="012B8453">
            <w:pPr>
              <w:spacing w:after="0" w:line="240" w:lineRule="auto"/>
            </w:pPr>
          </w:p>
        </w:tc>
        <w:tc>
          <w:tcPr>
            <w:tcW w:w="1440" w:type="dxa"/>
          </w:tcPr>
          <w:p w14:paraId="5CE8BD0E">
            <w:pPr>
              <w:spacing w:after="0" w:line="240" w:lineRule="auto"/>
            </w:pPr>
          </w:p>
        </w:tc>
      </w:tr>
    </w:tbl>
    <w:p w14:paraId="31F7371F">
      <w:pPr>
        <w:pStyle w:val="3"/>
      </w:pPr>
      <w:r>
        <w:t>六、待决议事项（如需上级决策）</w:t>
      </w:r>
    </w:p>
    <w:tbl>
      <w:tblPr>
        <w:tblStyle w:val="3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2160"/>
        <w:gridCol w:w="2160"/>
        <w:gridCol w:w="2160"/>
      </w:tblGrid>
      <w:tr w14:paraId="360EF0CA">
        <w:tc>
          <w:tcPr>
            <w:tcW w:w="2160" w:type="dxa"/>
          </w:tcPr>
          <w:p w14:paraId="471897C5">
            <w:pPr>
              <w:spacing w:after="0" w:line="240" w:lineRule="auto"/>
            </w:pPr>
            <w:r>
              <w:rPr>
                <w:b/>
              </w:rPr>
              <w:t>序号</w:t>
            </w:r>
          </w:p>
        </w:tc>
        <w:tc>
          <w:tcPr>
            <w:tcW w:w="2160" w:type="dxa"/>
          </w:tcPr>
          <w:p w14:paraId="5EBDDE76">
            <w:pPr>
              <w:spacing w:after="0" w:line="240" w:lineRule="auto"/>
            </w:pPr>
            <w:r>
              <w:rPr>
                <w:b/>
              </w:rPr>
              <w:t>待决议事项</w:t>
            </w:r>
          </w:p>
        </w:tc>
        <w:tc>
          <w:tcPr>
            <w:tcW w:w="2160" w:type="dxa"/>
          </w:tcPr>
          <w:p w14:paraId="66B27F40">
            <w:pPr>
              <w:spacing w:after="0" w:line="240" w:lineRule="auto"/>
            </w:pPr>
            <w:r>
              <w:rPr>
                <w:b/>
              </w:rPr>
              <w:t>建议方案</w:t>
            </w:r>
          </w:p>
        </w:tc>
        <w:tc>
          <w:tcPr>
            <w:tcW w:w="2160" w:type="dxa"/>
          </w:tcPr>
          <w:p w14:paraId="1BE66E8C">
            <w:pPr>
              <w:spacing w:after="0" w:line="240" w:lineRule="auto"/>
            </w:pPr>
            <w:r>
              <w:rPr>
                <w:b/>
              </w:rPr>
              <w:t>决策人</w:t>
            </w:r>
          </w:p>
        </w:tc>
      </w:tr>
      <w:tr w14:paraId="4612A01D">
        <w:tc>
          <w:tcPr>
            <w:tcW w:w="2160" w:type="dxa"/>
          </w:tcPr>
          <w:p w14:paraId="21635C71">
            <w:pPr>
              <w:spacing w:after="0" w:line="240" w:lineRule="auto"/>
            </w:pPr>
          </w:p>
        </w:tc>
        <w:tc>
          <w:tcPr>
            <w:tcW w:w="2160" w:type="dxa"/>
          </w:tcPr>
          <w:p w14:paraId="6CAAF4AB">
            <w:pPr>
              <w:spacing w:after="0" w:line="240" w:lineRule="auto"/>
            </w:pPr>
          </w:p>
        </w:tc>
        <w:tc>
          <w:tcPr>
            <w:tcW w:w="2160" w:type="dxa"/>
          </w:tcPr>
          <w:p w14:paraId="20B627A8">
            <w:pPr>
              <w:spacing w:after="0" w:line="240" w:lineRule="auto"/>
            </w:pPr>
          </w:p>
        </w:tc>
        <w:tc>
          <w:tcPr>
            <w:tcW w:w="2160" w:type="dxa"/>
          </w:tcPr>
          <w:p w14:paraId="553BB388">
            <w:pPr>
              <w:spacing w:after="0" w:line="240" w:lineRule="auto"/>
            </w:pPr>
          </w:p>
        </w:tc>
      </w:tr>
      <w:tr w14:paraId="58703998">
        <w:tc>
          <w:tcPr>
            <w:tcW w:w="2160" w:type="dxa"/>
          </w:tcPr>
          <w:p w14:paraId="2FDEDEA9">
            <w:pPr>
              <w:spacing w:after="0" w:line="240" w:lineRule="auto"/>
            </w:pPr>
          </w:p>
        </w:tc>
        <w:tc>
          <w:tcPr>
            <w:tcW w:w="2160" w:type="dxa"/>
          </w:tcPr>
          <w:p w14:paraId="164CDDA1">
            <w:pPr>
              <w:spacing w:after="0" w:line="240" w:lineRule="auto"/>
            </w:pPr>
          </w:p>
        </w:tc>
        <w:tc>
          <w:tcPr>
            <w:tcW w:w="2160" w:type="dxa"/>
          </w:tcPr>
          <w:p w14:paraId="4261E735">
            <w:pPr>
              <w:spacing w:after="0" w:line="240" w:lineRule="auto"/>
            </w:pPr>
          </w:p>
        </w:tc>
        <w:tc>
          <w:tcPr>
            <w:tcW w:w="2160" w:type="dxa"/>
          </w:tcPr>
          <w:p w14:paraId="1E82E5B2">
            <w:pPr>
              <w:spacing w:after="0" w:line="240" w:lineRule="auto"/>
            </w:pPr>
          </w:p>
        </w:tc>
      </w:tr>
      <w:tr w14:paraId="546EE56C">
        <w:tc>
          <w:tcPr>
            <w:tcW w:w="2160" w:type="dxa"/>
          </w:tcPr>
          <w:p w14:paraId="6F46844A">
            <w:pPr>
              <w:spacing w:after="0" w:line="240" w:lineRule="auto"/>
            </w:pPr>
          </w:p>
        </w:tc>
        <w:tc>
          <w:tcPr>
            <w:tcW w:w="2160" w:type="dxa"/>
          </w:tcPr>
          <w:p w14:paraId="64AB2FDC">
            <w:pPr>
              <w:spacing w:after="0" w:line="240" w:lineRule="auto"/>
            </w:pPr>
          </w:p>
        </w:tc>
        <w:tc>
          <w:tcPr>
            <w:tcW w:w="2160" w:type="dxa"/>
          </w:tcPr>
          <w:p w14:paraId="7806BBE5">
            <w:pPr>
              <w:spacing w:after="0" w:line="240" w:lineRule="auto"/>
            </w:pPr>
          </w:p>
        </w:tc>
        <w:tc>
          <w:tcPr>
            <w:tcW w:w="2160" w:type="dxa"/>
          </w:tcPr>
          <w:p w14:paraId="053C7F50">
            <w:pPr>
              <w:spacing w:after="0" w:line="240" w:lineRule="auto"/>
            </w:pPr>
          </w:p>
        </w:tc>
      </w:tr>
      <w:tr w14:paraId="3D5CB6D7">
        <w:tc>
          <w:tcPr>
            <w:tcW w:w="2160" w:type="dxa"/>
          </w:tcPr>
          <w:p w14:paraId="4E5FF0DA">
            <w:pPr>
              <w:spacing w:after="0" w:line="240" w:lineRule="auto"/>
            </w:pPr>
          </w:p>
        </w:tc>
        <w:tc>
          <w:tcPr>
            <w:tcW w:w="2160" w:type="dxa"/>
          </w:tcPr>
          <w:p w14:paraId="5DB17F68">
            <w:pPr>
              <w:spacing w:after="0" w:line="240" w:lineRule="auto"/>
            </w:pPr>
          </w:p>
        </w:tc>
        <w:tc>
          <w:tcPr>
            <w:tcW w:w="2160" w:type="dxa"/>
          </w:tcPr>
          <w:p w14:paraId="6686DF15">
            <w:pPr>
              <w:spacing w:after="0" w:line="240" w:lineRule="auto"/>
            </w:pPr>
          </w:p>
        </w:tc>
        <w:tc>
          <w:tcPr>
            <w:tcW w:w="2160" w:type="dxa"/>
          </w:tcPr>
          <w:p w14:paraId="316F6A39">
            <w:pPr>
              <w:spacing w:after="0" w:line="240" w:lineRule="auto"/>
            </w:pPr>
          </w:p>
        </w:tc>
      </w:tr>
    </w:tbl>
    <w:p w14:paraId="14E13BB6">
      <w:pPr>
        <w:pStyle w:val="3"/>
      </w:pPr>
      <w:r>
        <w:t>七、下次会议安排</w:t>
      </w:r>
    </w:p>
    <w:p w14:paraId="7E99D4E2">
      <w:r>
        <w:t>会议日期：_______________  会议时间：_______________</w:t>
      </w:r>
    </w:p>
    <w:p w14:paraId="739DFEB2">
      <w:r>
        <w:t>会议地点：_______________</w:t>
      </w:r>
    </w:p>
    <w:p w14:paraId="0097BC7E">
      <w:r>
        <w:t>主要议题：</w:t>
      </w:r>
    </w:p>
    <w:p w14:paraId="79CE2A03"/>
    <w:p w14:paraId="21746314"/>
    <w:p w14:paraId="52252060"/>
    <w:p w14:paraId="17D84C76">
      <w:pPr>
        <w:pStyle w:val="3"/>
      </w:pPr>
      <w:r>
        <w:t>八、附件</w:t>
      </w:r>
    </w:p>
    <w:p w14:paraId="24695182">
      <w:r>
        <w:t>□ 会议签到表  □ 汇报材料  □ 数据报表  □ 其他：_______________</w:t>
      </w:r>
    </w:p>
    <w:p w14:paraId="657D4FEC">
      <w:pPr>
        <w:pStyle w:val="3"/>
      </w:pPr>
      <w:bookmarkStart w:id="0" w:name="_GoBack"/>
      <w:bookmarkEnd w:id="0"/>
      <w:r>
        <w:t>九、审批签署</w:t>
      </w:r>
    </w:p>
    <w:tbl>
      <w:tblPr>
        <w:tblStyle w:val="3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2160"/>
        <w:gridCol w:w="2160"/>
        <w:gridCol w:w="2160"/>
      </w:tblGrid>
      <w:tr w14:paraId="54755E51">
        <w:tc>
          <w:tcPr>
            <w:tcW w:w="2160" w:type="dxa"/>
          </w:tcPr>
          <w:p w14:paraId="3800795F">
            <w:pPr>
              <w:spacing w:after="0" w:line="240" w:lineRule="auto"/>
            </w:pPr>
            <w:r>
              <w:rPr>
                <w:sz w:val="22"/>
              </w:rPr>
              <w:t>编制人：</w:t>
            </w:r>
          </w:p>
        </w:tc>
        <w:tc>
          <w:tcPr>
            <w:tcW w:w="2160" w:type="dxa"/>
          </w:tcPr>
          <w:p w14:paraId="10E76757">
            <w:pPr>
              <w:spacing w:after="0" w:line="240" w:lineRule="auto"/>
            </w:pPr>
          </w:p>
        </w:tc>
        <w:tc>
          <w:tcPr>
            <w:tcW w:w="2160" w:type="dxa"/>
          </w:tcPr>
          <w:p w14:paraId="10A09E3F">
            <w:pPr>
              <w:spacing w:after="0" w:line="240" w:lineRule="auto"/>
            </w:pPr>
            <w:r>
              <w:rPr>
                <w:sz w:val="22"/>
              </w:rPr>
              <w:t>日期：</w:t>
            </w:r>
          </w:p>
        </w:tc>
        <w:tc>
          <w:tcPr>
            <w:tcW w:w="2160" w:type="dxa"/>
          </w:tcPr>
          <w:p w14:paraId="2D314C8C">
            <w:pPr>
              <w:spacing w:after="0" w:line="240" w:lineRule="auto"/>
            </w:pPr>
          </w:p>
        </w:tc>
      </w:tr>
      <w:tr w14:paraId="7D52619C">
        <w:tc>
          <w:tcPr>
            <w:tcW w:w="2160" w:type="dxa"/>
          </w:tcPr>
          <w:p w14:paraId="1FDE90DC">
            <w:pPr>
              <w:spacing w:after="0" w:line="240" w:lineRule="auto"/>
            </w:pPr>
            <w:r>
              <w:rPr>
                <w:sz w:val="22"/>
              </w:rPr>
              <w:t>审核人：</w:t>
            </w:r>
          </w:p>
        </w:tc>
        <w:tc>
          <w:tcPr>
            <w:tcW w:w="2160" w:type="dxa"/>
          </w:tcPr>
          <w:p w14:paraId="02B04997">
            <w:pPr>
              <w:spacing w:after="0" w:line="240" w:lineRule="auto"/>
            </w:pPr>
          </w:p>
        </w:tc>
        <w:tc>
          <w:tcPr>
            <w:tcW w:w="2160" w:type="dxa"/>
          </w:tcPr>
          <w:p w14:paraId="3C1AC833">
            <w:pPr>
              <w:spacing w:after="0" w:line="240" w:lineRule="auto"/>
            </w:pPr>
            <w:r>
              <w:rPr>
                <w:sz w:val="22"/>
              </w:rPr>
              <w:t>日期：</w:t>
            </w:r>
          </w:p>
        </w:tc>
        <w:tc>
          <w:tcPr>
            <w:tcW w:w="2160" w:type="dxa"/>
          </w:tcPr>
          <w:p w14:paraId="52FE27D2">
            <w:pPr>
              <w:spacing w:after="0" w:line="240" w:lineRule="auto"/>
            </w:pPr>
          </w:p>
        </w:tc>
      </w:tr>
      <w:tr w14:paraId="6D6483D6">
        <w:tc>
          <w:tcPr>
            <w:tcW w:w="2160" w:type="dxa"/>
          </w:tcPr>
          <w:p w14:paraId="7DCB1369">
            <w:pPr>
              <w:spacing w:after="0" w:line="240" w:lineRule="auto"/>
            </w:pPr>
            <w:r>
              <w:rPr>
                <w:sz w:val="22"/>
              </w:rPr>
              <w:t>批准人：</w:t>
            </w:r>
          </w:p>
        </w:tc>
        <w:tc>
          <w:tcPr>
            <w:tcW w:w="2160" w:type="dxa"/>
          </w:tcPr>
          <w:p w14:paraId="034B564E">
            <w:pPr>
              <w:spacing w:after="0" w:line="240" w:lineRule="auto"/>
            </w:pPr>
          </w:p>
        </w:tc>
        <w:tc>
          <w:tcPr>
            <w:tcW w:w="2160" w:type="dxa"/>
          </w:tcPr>
          <w:p w14:paraId="1CEBD20A">
            <w:pPr>
              <w:spacing w:after="0" w:line="240" w:lineRule="auto"/>
            </w:pPr>
            <w:r>
              <w:rPr>
                <w:sz w:val="22"/>
              </w:rPr>
              <w:t>日期：</w:t>
            </w:r>
          </w:p>
        </w:tc>
        <w:tc>
          <w:tcPr>
            <w:tcW w:w="2160" w:type="dxa"/>
          </w:tcPr>
          <w:p w14:paraId="2F419A66">
            <w:pPr>
              <w:spacing w:after="0" w:line="240" w:lineRule="auto"/>
            </w:pPr>
          </w:p>
        </w:tc>
      </w:tr>
    </w:tbl>
    <w:p w14:paraId="3A27FFE5"/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宋体-简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黑体-简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mbria">
    <w:altName w:val="苹方-简"/>
    <w:panose1 w:val="02040503050406030204"/>
    <w:charset w:val="00"/>
    <w:family w:val="auto"/>
    <w:pitch w:val="default"/>
    <w:sig w:usb0="00000000" w:usb1="00000000" w:usb2="00000000" w:usb3="00000000" w:csb0="0000019F" w:csb1="00000000"/>
  </w:font>
  <w:font w:name="ＭＳ 明朝">
    <w:altName w:val="Hiragino Sans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ＭＳ 明朝">
    <w:altName w:val="Hiragino San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微软雅黑">
    <w:altName w:val="汉仪旗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ＭＳ ゴシック">
    <w:altName w:val="Hiragino Sans"/>
    <w:panose1 w:val="00000000000000000000"/>
    <w:charset w:val="80"/>
    <w:family w:val="modern"/>
    <w:pitch w:val="default"/>
    <w:sig w:usb0="00000000" w:usb1="00000000" w:usb2="00000010" w:usb3="00000000" w:csb0="00020000" w:csb1="00000000"/>
  </w:font>
  <w:font w:name="Courier">
    <w:altName w:val="苹方-简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ＭＳ 明朝">
    <w:altName w:val="Hiragino S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iragino Sans">
    <w:panose1 w:val="020B0300000000000000"/>
    <w:charset w:val="80"/>
    <w:family w:val="auto"/>
    <w:pitch w:val="default"/>
    <w:sig w:usb0="E00002FF" w:usb1="7AE7FFFF" w:usb2="00000012" w:usb3="00000000" w:csb0="0002000D" w:csb1="00000000"/>
  </w:font>
  <w:font w:name="ＭＳ ゴシック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旗黑">
    <w:panose1 w:val="00020600040101010101"/>
    <w:charset w:val="86"/>
    <w:family w:val="auto"/>
    <w:pitch w:val="default"/>
    <w:sig w:usb0="A00002BF" w:usb1="1ACF7CFA" w:usb2="00000016" w:usb3="00000000" w:csb0="0004009F" w:csb1="DFD70000"/>
  </w:font>
  <w:font w:name="Apple Color Emoji">
    <w:panose1 w:val="00000000000000000000"/>
    <w:charset w:val="00"/>
    <w:family w:val="auto"/>
    <w:pitch w:val="default"/>
    <w:sig w:usb0="00000003" w:usb1="18000000" w:usb2="14000000" w:usb3="00000000" w:csb0="00000001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226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75764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semiHidden="0" w:name="macro"/>
    <w:lsdException w:uiPriority="99" w:name="toa heading"/>
    <w:lsdException w:uiPriority="99" w:semiHidden="0" w:name="List"/>
    <w:lsdException w:uiPriority="99" w:semiHidden="0" w:name="List Bullet"/>
    <w:lsdException w:uiPriority="99" w:semiHidden="0" w:name="List Number"/>
    <w:lsdException w:uiPriority="99" w:semiHidden="0" w:name="List 2"/>
    <w:lsdException w:uiPriority="99" w:semiHidden="0" w:name="List 3"/>
    <w:lsdException w:uiPriority="99" w:name="List 4"/>
    <w:lsdException w:uiPriority="99" w:name="List 5"/>
    <w:lsdException w:uiPriority="99" w:semiHidden="0" w:name="List Bullet 2"/>
    <w:lsdException w:uiPriority="99" w:semiHidden="0" w:name="List Bullet 3"/>
    <w:lsdException w:uiPriority="99" w:name="List Bullet 4"/>
    <w:lsdException w:uiPriority="99" w:name="List Bullet 5"/>
    <w:lsdException w:uiPriority="99" w:semiHidden="0" w:name="List Number 2"/>
    <w:lsdException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semiHidden="0" w:name="Body Text"/>
    <w:lsdException w:uiPriority="99" w:name="Body Text Indent"/>
    <w:lsdException w:uiPriority="99" w:semiHidden="0" w:name="List Continue"/>
    <w:lsdException w:uiPriority="99" w:semiHidden="0" w:name="List Continue 2"/>
    <w:lsdException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微软雅黑" w:hAnsi="微软雅黑" w:eastAsia="微软雅黑" w:cstheme="minorBidi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link w:val="138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39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0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2">
    <w:name w:val="Default Paragraph Font"/>
    <w:semiHidden/>
    <w:unhideWhenUsed/>
    <w:uiPriority w:val="1"/>
  </w:style>
  <w:style w:type="table" w:default="1" w:styleId="3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7"/>
    <w:unhideWhenUsed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6"/>
    <w:unhideWhenUsed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4"/>
    <w:unhideWhenUsed/>
    <w:uiPriority w:val="99"/>
    <w:pPr>
      <w:spacing w:after="120"/>
    </w:pPr>
  </w:style>
  <w:style w:type="paragraph" w:styleId="20">
    <w:name w:val="List Number 3"/>
    <w:basedOn w:val="1"/>
    <w:unhideWhenUsed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6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5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2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uiPriority w:val="99"/>
    <w:pPr>
      <w:ind w:left="360" w:hanging="360"/>
      <w:contextualSpacing/>
    </w:pPr>
  </w:style>
  <w:style w:type="paragraph" w:styleId="28">
    <w:name w:val="Body Text 2"/>
    <w:basedOn w:val="1"/>
    <w:link w:val="145"/>
    <w:unhideWhenUsed/>
    <w:uiPriority w:val="99"/>
    <w:pPr>
      <w:spacing w:after="120" w:line="480" w:lineRule="auto"/>
    </w:pPr>
  </w:style>
  <w:style w:type="paragraph" w:styleId="29">
    <w:name w:val="List Continue 2"/>
    <w:basedOn w:val="1"/>
    <w:unhideWhenUsed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unhideWhenUsed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41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3">
    <w:name w:val="Table Grid"/>
    <w:basedOn w:val="32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4">
    <w:name w:val="Light Shading"/>
    <w:basedOn w:val="32"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5">
    <w:name w:val="Light Shading Accent 1"/>
    <w:basedOn w:val="32"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6">
    <w:name w:val="Light Shading Accent 2"/>
    <w:basedOn w:val="32"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7">
    <w:name w:val="Light Shading Accent 3"/>
    <w:basedOn w:val="32"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8">
    <w:name w:val="Light Shading Accent 4"/>
    <w:basedOn w:val="32"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9">
    <w:name w:val="Light Shading Accent 5"/>
    <w:basedOn w:val="32"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0">
    <w:name w:val="Light Shading Accent 6"/>
    <w:basedOn w:val="32"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1">
    <w:name w:val="Light List"/>
    <w:basedOn w:val="32"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2">
    <w:name w:val="Light List Accent 1"/>
    <w:basedOn w:val="32"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3">
    <w:name w:val="Light List Accent 2"/>
    <w:basedOn w:val="32"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4">
    <w:name w:val="Light List Accent 3"/>
    <w:basedOn w:val="32"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5">
    <w:name w:val="Light List Accent 4"/>
    <w:basedOn w:val="32"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6">
    <w:name w:val="Light List Accent 5"/>
    <w:basedOn w:val="32"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7">
    <w:name w:val="Light List Accent 6"/>
    <w:basedOn w:val="32"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8">
    <w:name w:val="Light Grid"/>
    <w:basedOn w:val="32"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9">
    <w:name w:val="Light Grid Accent 1"/>
    <w:basedOn w:val="32"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0">
    <w:name w:val="Light Grid Accent 2"/>
    <w:basedOn w:val="32"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1">
    <w:name w:val="Light Grid Accent 3"/>
    <w:basedOn w:val="32"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2">
    <w:name w:val="Light Grid Accent 4"/>
    <w:basedOn w:val="32"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3">
    <w:name w:val="Light Grid Accent 5"/>
    <w:basedOn w:val="32"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4">
    <w:name w:val="Light Grid Accent 6"/>
    <w:basedOn w:val="32"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5">
    <w:name w:val="Medium Shading 1"/>
    <w:basedOn w:val="32"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1"/>
    <w:basedOn w:val="32"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2"/>
    <w:basedOn w:val="32"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3"/>
    <w:basedOn w:val="32"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4"/>
    <w:basedOn w:val="32"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5"/>
    <w:basedOn w:val="32"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6"/>
    <w:basedOn w:val="32"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1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3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4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5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6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Lis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0">
    <w:name w:val="Medium List 1 Accen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1">
    <w:name w:val="Medium List 1 Accent 2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2">
    <w:name w:val="Medium List 1 Accent 3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3">
    <w:name w:val="Medium List 1 Accent 4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4">
    <w:name w:val="Medium List 1 Accent 5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5">
    <w:name w:val="Medium List 1 Accent 6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6">
    <w:name w:val="Medium Lis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1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3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4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5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6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Grid 1"/>
    <w:basedOn w:val="32"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4">
    <w:name w:val="Medium Grid 1 Accent 1"/>
    <w:basedOn w:val="32"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5">
    <w:name w:val="Medium Grid 1 Accent 2"/>
    <w:basedOn w:val="32"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6">
    <w:name w:val="Medium Grid 1 Accent 3"/>
    <w:basedOn w:val="32"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7">
    <w:name w:val="Medium Grid 1 Accent 4"/>
    <w:basedOn w:val="32"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8">
    <w:name w:val="Medium Grid 1 Accent 5"/>
    <w:basedOn w:val="32"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9">
    <w:name w:val="Medium Grid 1 Accent 6"/>
    <w:basedOn w:val="32"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0">
    <w:name w:val="Medium Grid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1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3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4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5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6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8">
    <w:name w:val="Medium Grid 3 Accent 1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9">
    <w:name w:val="Medium Grid 3 Accent 2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0">
    <w:name w:val="Medium Grid 3 Accent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1">
    <w:name w:val="Medium Grid 3 Accent 4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2">
    <w:name w:val="Medium Grid 3 Accent 5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3">
    <w:name w:val="Medium Grid 3 Accent 6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4">
    <w:name w:val="Dark List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5">
    <w:name w:val="Dark List Accent 1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6">
    <w:name w:val="Dark List Accent 2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7">
    <w:name w:val="Dark List Accent 3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8">
    <w:name w:val="Dark List Accent 4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9">
    <w:name w:val="Dark List Accent 5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0">
    <w:name w:val="Dark List Accent 6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1">
    <w:name w:val="Colorful Shading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2">
    <w:name w:val="Colorful Shading Accent 1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2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3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5">
    <w:name w:val="Colorful Shading Accent 4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5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6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List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9">
    <w:name w:val="Colorful List Accent 1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0">
    <w:name w:val="Colorful List Accent 2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1">
    <w:name w:val="Colorful List Accent 3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2">
    <w:name w:val="Colorful List Accent 4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3">
    <w:name w:val="Colorful List Accent 5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4">
    <w:name w:val="Colorful List Accent 6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5">
    <w:name w:val="Colorful Grid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6">
    <w:name w:val="Colorful Grid Accent 1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7">
    <w:name w:val="Colorful Grid Accent 2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8">
    <w:name w:val="Colorful Grid Accent 3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9">
    <w:name w:val="Colorful Grid Accent 4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0">
    <w:name w:val="Colorful Grid Accent 5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1">
    <w:name w:val="Colorful Grid Accent 6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3">
    <w:name w:val="Strong"/>
    <w:basedOn w:val="132"/>
    <w:qFormat/>
    <w:uiPriority w:val="22"/>
    <w:rPr>
      <w:b/>
      <w:bCs/>
    </w:rPr>
  </w:style>
  <w:style w:type="character" w:styleId="134">
    <w:name w:val="Emphasis"/>
    <w:basedOn w:val="132"/>
    <w:qFormat/>
    <w:uiPriority w:val="20"/>
    <w:rPr>
      <w:i/>
      <w:iCs/>
    </w:rPr>
  </w:style>
  <w:style w:type="character" w:customStyle="1" w:styleId="135">
    <w:name w:val="Header Char"/>
    <w:basedOn w:val="132"/>
    <w:link w:val="25"/>
    <w:uiPriority w:val="99"/>
  </w:style>
  <w:style w:type="character" w:customStyle="1" w:styleId="136">
    <w:name w:val="Footer Char"/>
    <w:basedOn w:val="132"/>
    <w:link w:val="24"/>
    <w:uiPriority w:val="99"/>
  </w:style>
  <w:style w:type="paragraph" w:styleId="137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8">
    <w:name w:val="Heading 1 Char"/>
    <w:basedOn w:val="132"/>
    <w:link w:val="3"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9">
    <w:name w:val="Heading 2 Char"/>
    <w:basedOn w:val="132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0">
    <w:name w:val="Heading 3 Char"/>
    <w:basedOn w:val="132"/>
    <w:link w:val="5"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1">
    <w:name w:val="Title Char"/>
    <w:basedOn w:val="132"/>
    <w:link w:val="31"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2">
    <w:name w:val="Subtitle Char"/>
    <w:basedOn w:val="132"/>
    <w:link w:val="26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3">
    <w:name w:val="List Paragraph"/>
    <w:basedOn w:val="1"/>
    <w:qFormat/>
    <w:uiPriority w:val="34"/>
    <w:pPr>
      <w:ind w:left="720"/>
      <w:contextualSpacing/>
    </w:pPr>
  </w:style>
  <w:style w:type="character" w:customStyle="1" w:styleId="144">
    <w:name w:val="Body Text Char"/>
    <w:basedOn w:val="132"/>
    <w:link w:val="19"/>
    <w:uiPriority w:val="99"/>
  </w:style>
  <w:style w:type="character" w:customStyle="1" w:styleId="145">
    <w:name w:val="Body Text 2 Char"/>
    <w:basedOn w:val="132"/>
    <w:link w:val="28"/>
    <w:uiPriority w:val="99"/>
  </w:style>
  <w:style w:type="character" w:customStyle="1" w:styleId="146">
    <w:name w:val="Body Text 3 Char"/>
    <w:basedOn w:val="132"/>
    <w:link w:val="17"/>
    <w:uiPriority w:val="99"/>
    <w:rPr>
      <w:sz w:val="16"/>
      <w:szCs w:val="16"/>
    </w:rPr>
  </w:style>
  <w:style w:type="character" w:customStyle="1" w:styleId="147">
    <w:name w:val="Macro Text Char"/>
    <w:basedOn w:val="132"/>
    <w:link w:val="2"/>
    <w:uiPriority w:val="99"/>
    <w:rPr>
      <w:rFonts w:ascii="Courier" w:hAnsi="Courier"/>
      <w:sz w:val="20"/>
      <w:szCs w:val="20"/>
    </w:rPr>
  </w:style>
  <w:style w:type="paragraph" w:styleId="148">
    <w:name w:val="Quote"/>
    <w:basedOn w:val="1"/>
    <w:next w:val="1"/>
    <w:link w:val="149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9">
    <w:name w:val="Quote Char"/>
    <w:basedOn w:val="132"/>
    <w:link w:val="148"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Heading 4 Char"/>
    <w:basedOn w:val="132"/>
    <w:link w:val="6"/>
    <w:semiHidden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1">
    <w:name w:val="Heading 5 Char"/>
    <w:basedOn w:val="132"/>
    <w:link w:val="7"/>
    <w:semiHidden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2">
    <w:name w:val="Heading 6 Char"/>
    <w:basedOn w:val="132"/>
    <w:link w:val="8"/>
    <w:semiHidden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3">
    <w:name w:val="Heading 7 Char"/>
    <w:basedOn w:val="132"/>
    <w:link w:val="9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Heading 8 Char"/>
    <w:basedOn w:val="132"/>
    <w:link w:val="10"/>
    <w:semiHidden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5">
    <w:name w:val="Heading 9 Char"/>
    <w:basedOn w:val="132"/>
    <w:link w:val="11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6">
    <w:name w:val="Intense Quote"/>
    <w:basedOn w:val="1"/>
    <w:next w:val="1"/>
    <w:link w:val="157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7">
    <w:name w:val="Intense Quote Char"/>
    <w:basedOn w:val="132"/>
    <w:link w:val="156"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Subtle Emphasis"/>
    <w:basedOn w:val="132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9">
    <w:name w:val="Intense Emphasis"/>
    <w:basedOn w:val="132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Subtle Reference"/>
    <w:basedOn w:val="132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1">
    <w:name w:val="Intense Reference"/>
    <w:basedOn w:val="132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2">
    <w:name w:val="Book Title"/>
    <w:basedOn w:val="132"/>
    <w:qFormat/>
    <w:uiPriority w:val="33"/>
    <w:rPr>
      <w:b/>
      <w:bCs/>
      <w:smallCaps/>
      <w:spacing w:val="5"/>
    </w:rPr>
  </w:style>
  <w:style w:type="paragraph" w:customStyle="1" w:styleId="163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tyleName="APA" SelectedStyle="/APA.XSL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Office_12.1.23155.23155_F1E327BC-269C-435d-A152-05C5408002CA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2013-12-24T07:15:00Z</dcterms:created>
  <dc:creator>python-docx</dc:creator>
  <dc:description>generated by python-docx</dc:description>
  <cp:lastModifiedBy>王新民</cp:lastModifiedBy>
  <dcterms:modified xsi:type="dcterms:W3CDTF">2026-04-10T22:34:02Z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2052-12.1.23155.23155</vt:lpwstr>
  </property>
  <property fmtid="{D5CDD505-2E9C-101B-9397-08002B2CF9AE}" pid="3" name="ICV">
    <vt:lpwstr>B185325084E71DB45A0AD96923314A8E_42</vt:lpwstr>
  </property>
</Properties>
</file>